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9261799" name="019f3c69-35e1-75a6-8b10-d1670ff69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17417" name="019f3c69-35e1-75a6-8b10-d1670ff69f6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2086340" name="019f3c6d-111c-7238-bbaf-4e0a8d001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82454" name="019f3c6d-111c-7238-bbaf-4e0a8d001d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Dachstock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1744230" name="019f3c6b-14fe-70f3-b08b-9d7d6b881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60478" name="019f3c6b-14fe-70f3-b08b-9d7d6b88173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0771058" name="019f3c6d-ffcf-7fd7-96cc-f672ca7bdd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866265" name="019f3c6d-ffcf-7fd7-96cc-f672ca7bddd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8457839" name="019f3c96-d791-7da5-a191-f7cf329514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31600" name="019f3c96-d791-7da5-a191-f7cf329514b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674971" name="019f3c6e-d377-71e6-89f4-c3d9fc830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604738" name="019f3c6e-d377-71e6-89f4-c3d9fc8308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9504368" name="019f3c74-8cfc-72be-a951-2c5e3be59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484165" name="019f3c74-8cfc-72be-a951-2c5e3be59a6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6185110" name="019f3c75-dcda-734e-9ff1-16a774d5dd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876122" name="019f3c75-dcda-734e-9ff1-16a774d5dd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5392380" name="019f3c8f-d2a5-735b-963c-1628517e5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131632" name="019f3c8f-d2a5-735b-963c-1628517e5e1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480437" name="019f3c9c-486c-7025-89ce-4649647df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477388" name="019f3c9c-486c-7025-89ce-4649647df6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407997" name="019f3c6f-64a6-7e3c-8a3e-52d338c21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11102" name="019f3c6f-64a6-7e3c-8a3e-52d338c211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9633734" name="019f3c71-021d-7a42-8777-25cdb6c15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139993" name="019f3c71-021d-7a42-8777-25cdb6c15a1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2944900" name="019f3c74-07fa-76a8-a33d-1f05cd34f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45086" name="019f3c74-07fa-76a8-a33d-1f05cd34f47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4083638" name="019f3c77-20b8-7d6a-befd-606b3726d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231449" name="019f3c77-20b8-7d6a-befd-606b3726d8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3633217" name="019f3c7e-b31d-7396-9afe-179b78123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174926" name="019f3c7e-b31d-7396-9afe-179b781238e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6931921" name="019f3c87-0bc2-7dcd-801e-88ef665d8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826575" name="019f3c87-0bc2-7dcd-801e-88ef665d82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126670" name="019f3c88-407d-74ae-a7b7-cfce8f94d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211967" name="019f3c88-407d-74ae-a7b7-cfce8f94dc9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847844" name="019f3c8b-7ae6-7d41-b730-b1a437f29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911975" name="019f3c8b-7ae6-7d41-b730-b1a437f29a6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955813" name="019f3c8c-3a18-7949-a017-6910cef9f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246468" name="019f3c8c-3a18-7949-a017-6910cef9f5b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799876" name="019f3c90-afc5-7a03-b5b5-a38093078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088398" name="019f3c90-afc5-7a03-b5b5-a38093078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2425203" name="019f3c96-473c-7d06-b630-0a5cfb8473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449468" name="019f3c96-473c-7d06-b630-0a5cfb84732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358375" name="019f3c99-22fd-7ade-aaac-6bd92dd4bc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325166" name="019f3c99-22fd-7ade-aaac-6bd92dd4bc1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3837828" name="019f3c6f-d634-7941-b1b4-56e4eaed5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534906" name="019f3c6f-d634-7941-b1b4-56e4eaed512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6090479" name="019f3c78-356d-777f-8918-4ab0c59b3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397573" name="019f3c78-356d-777f-8918-4ab0c59b34f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8620061" name="019f3c9c-d006-7631-805a-ec14af3554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353197" name="019f3c9c-d006-7631-805a-ec14af35546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8649415" name="019f3c70-6dab-7701-91e6-4b47692d6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948193" name="019f3c70-6dab-7701-91e6-4b47692d61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791912" name="019f3c71-ce86-7d8e-a12b-db283d455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955057" name="019f3c71-ce86-7d8e-a12b-db283d455bc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6940326" name="019f3c78-89b5-7fa7-92e5-e6d7d94cdb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25306" name="019f3c78-89b5-7fa7-92e5-e6d7d94cdb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4991946" name="019f3c91-02d2-7780-8fcb-eb0044eae9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53425" name="019f3c91-02d2-7780-8fcb-eb0044eae9f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4343473" name="019f3c77-5df8-7fe0-a096-ebaa4f6658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44940" name="019f3c77-5df8-7fe0-a096-ebaa4f6658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784785" name="019f3c9a-7f9e-7332-93f5-bbb7ea6a59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016758" name="019f3c9a-7f9e-7332-93f5-bbb7ea6a595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9627389" name="019f3c79-3bf4-7869-8444-e19b9457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45839" name="019f3c79-3bf4-7869-8444-e19b9457e63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1004105" name="019f3c81-e2e8-73d4-b267-27740aa26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404689" name="019f3c81-e2e8-73d4-b267-27740aa26e9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5572722" name="019f3c98-3187-760e-8625-622ab15ac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821365" name="019f3c98-3187-760e-8625-622ab15ac6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6003182" name="019f3c7b-5e4b-7759-bbe3-53aa10a1fd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26337" name="019f3c7b-5e4b-7759-bbe3-53aa10a1fd1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Kunststoff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359307" name="019f3c7d-aa99-7544-92c9-4574b6f60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745727" name="019f3c7d-aa99-7544-92c9-4574b6f6066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Elektrospeicherofen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6263995" name="019f3c83-31c8-7a43-bd2f-3c6b21b5d6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038082" name="019f3c83-31c8-7a43-bd2f-3c6b21b5d6b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Wandanschluss</w:t>
            </w:r>
          </w:p>
        </w:tc>
        <w:tc>
          <w:p>
            <w:pPr>
              <w:spacing w:before="0" w:after="0" w:line="240" w:lineRule="auto"/>
            </w:pPr>
            <w:r>
              <w:t>PU 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7273145" name="019f3c8e-8bdf-79b7-ad89-127e82b59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908764" name="019f3c8e-8bdf-79b7-ad89-127e82b59e3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6539105" name="019f3c97-a2c0-7418-88f3-9d87b7f2b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612754" name="019f3c97-a2c0-7418-88f3-9d87b7f2bf1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149927" name="019f3c9b-2d4f-707a-adbf-144fd55a7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192287" name="019f3c9b-2d4f-707a-adbf-144fd55a7e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Baselgia 2+4, Rhäzüns</w:t>
          </w:r>
        </w:p>
        <w:p>
          <w:pPr>
            <w:spacing w:before="0" w:after="0"/>
          </w:pPr>
          <w:r>
            <w:t>1062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